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33466546" name="019f8e0d-96c8-7aa5-9f03-817365a7aa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0748956" name="019f8e0d-96c8-7aa5-9f03-817365a7aa0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Estrich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Kaminabdichtung</w:t>
            </w:r>
          </w:p>
        </w:tc>
        <w:tc>
          <w:p>
            <w:pPr>
              <w:spacing w:before="0" w:after="0" w:line="240" w:lineRule="auto"/>
            </w:pPr>
            <w:r>
              <w:t>Dachpappe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06639151" name="019f8e14-6dbd-7367-83ce-1ea64cb708d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3796073" name="019f8e14-6dbd-7367-83ce-1ea64cb708d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Aussenwände</w:t>
            </w:r>
          </w:p>
          <w:p>
            <w:pPr>
              <w:spacing w:before="0" w:after="0" w:line="240" w:lineRule="auto"/>
            </w:pPr>
            <w:r>
              <w:t>gesamtes Haus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Isolation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43825709" name="019f8e16-37f4-75cb-a590-c801abb130b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2389340" name="019f8e16-37f4-75cb-a590-c801abb130b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gesamtes Haus</w:t>
            </w:r>
          </w:p>
          <w:p>
            <w:pPr>
              <w:spacing w:before="0" w:after="0" w:line="240" w:lineRule="auto"/>
            </w:pPr>
            <w:r>
              <w:t>alle Stockwerke</w:t>
            </w:r>
          </w:p>
        </w:tc>
        <w:tc>
          <w:p>
            <w:pPr>
              <w:spacing w:before="0" w:after="0" w:line="240" w:lineRule="auto"/>
            </w:pPr>
            <w:r>
              <w:t>Konstruktions-und Verkleidungsholz 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93471694" name="019f8e18-64fb-71f2-a5ac-10259547db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603329" name="019f8e18-64fb-71f2-a5ac-10259547db6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gesamter Einbau aus Holz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38859712" name="019f8e1a-694a-701b-90a4-3309169f57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774202" name="019f8e1a-694a-701b-90a4-3309169f577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Divers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gesamtes Haus</w:t>
            </w:r>
          </w:p>
          <w:p>
            <w:pPr>
              <w:spacing w:before="0" w:after="0" w:line="240" w:lineRule="auto"/>
            </w:pPr>
            <w:r>
              <w:t>alle Stockwerke</w:t>
            </w:r>
          </w:p>
        </w:tc>
        <w:tc>
          <w:p>
            <w:pPr>
              <w:spacing w:before="0" w:after="0" w:line="240" w:lineRule="auto"/>
            </w:pPr>
            <w:r>
              <w:t>Fenster 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11818956" name="019f8e1b-8bc7-7f4a-b51c-da9c4e01b3c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3878119" name="019f8e1b-8bc7-7f4a-b51c-da9c4e01b3ca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Maiensäss Von Stempel Langwies</w:t>
          </w:r>
        </w:p>
        <w:p>
          <w:pPr>
            <w:spacing w:before="0" w:after="0"/>
          </w:pPr>
          <w:r>
            <w:t>1089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